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0072" w:rsidRDefault="006A0072">
      <w:pPr>
        <w:autoSpaceDE w:val="0"/>
        <w:autoSpaceDN w:val="0"/>
        <w:spacing w:after="78" w:line="220" w:lineRule="exact"/>
      </w:pPr>
    </w:p>
    <w:p w:rsidR="006A0072" w:rsidRPr="00EF562B" w:rsidRDefault="00B643FD" w:rsidP="00B643FD">
      <w:pPr>
        <w:autoSpaceDE w:val="0"/>
        <w:autoSpaceDN w:val="0"/>
        <w:spacing w:before="670" w:after="0" w:line="230" w:lineRule="auto"/>
        <w:ind w:left="-851"/>
        <w:rPr>
          <w:lang w:val="ru-RU"/>
        </w:rPr>
      </w:pPr>
      <w:r>
        <w:rPr>
          <w:rFonts w:ascii="Times New Roman" w:eastAsia="Times New Roman" w:hAnsi="Times New Roman"/>
          <w:noProof/>
          <w:color w:val="000000"/>
          <w:sz w:val="24"/>
          <w:lang w:val="ru-RU" w:eastAsia="ru-RU"/>
        </w:rPr>
        <w:drawing>
          <wp:inline distT="0" distB="0" distL="0" distR="0">
            <wp:extent cx="6896100" cy="7870825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-230904135342-0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6100" cy="787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1440" w:bottom="1440" w:left="1440" w:header="720" w:footer="720" w:gutter="0"/>
          <w:cols w:space="720" w:equalWidth="0">
            <w:col w:w="9020" w:space="0"/>
          </w:cols>
          <w:docGrid w:linePitch="360"/>
        </w:sectPr>
      </w:pPr>
      <w:bookmarkStart w:id="0" w:name="_GoBack"/>
      <w:bookmarkEnd w:id="0"/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ПОЯСНИТЕЛЬНАЯ ЗАПИСКА</w:t>
      </w:r>
    </w:p>
    <w:p w:rsidR="006A0072" w:rsidRPr="00EF562B" w:rsidRDefault="006432B6">
      <w:pPr>
        <w:autoSpaceDE w:val="0"/>
        <w:autoSpaceDN w:val="0"/>
        <w:spacing w:before="346" w:after="0" w:line="262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ОБЩАЯ ХАРАКТЕРИСТИКА УЧЕБНОГО КУРСА «ОСНОВЫ ДУХОВНО-НРАВСТВЕННОЙ КУЛЬТУРЫ НАРОДОВ РОССИИ»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166" w:after="0" w:line="286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Программа по предметной области «Основы духовно-нравственной культуры народов России»(далее  — ОДНКНР) для 6 классов образовательных организаций составлена в соответствии с: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требованиями Федерального государственного образовательного стандарта основного общего образования (ФГОС ООО) (утверждён приказом  Министерства просвещения Российской Федерации от 31 мая 2021 г. № 287);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требованиями к результатам освоения программы основного общего образования (личностным,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метапредметным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, предметным);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основными подходами к развитию и формированию универсальных учебных действий (УУД) для основного общего образования.</w:t>
      </w:r>
    </w:p>
    <w:p w:rsidR="006A0072" w:rsidRPr="00EF562B" w:rsidRDefault="006432B6">
      <w:pPr>
        <w:autoSpaceDE w:val="0"/>
        <w:autoSpaceDN w:val="0"/>
        <w:spacing w:before="70" w:after="0" w:line="286" w:lineRule="auto"/>
        <w:ind w:right="144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В программе по данному курсу соблюдается преемственность с Федеральным государственным образовательным стандартом начального общего образования, а также учитываются возрастные и психологические особенности обучающихся на ступени основного общего образования,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необходимость формирования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межпредметных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связей. Также в программе учитывается, что данная дисциплина носит культурологический и воспитательный характер, что позволяет утверждать, что именно духовно-нравственное развитие обучающихся в духе общероссийской гражданской идентичности на основе традиционных российских духовно-нравственных ценностей — важнейший результат обучения ОДНКНР.</w:t>
      </w:r>
    </w:p>
    <w:p w:rsidR="006A0072" w:rsidRPr="00EF562B" w:rsidRDefault="006432B6">
      <w:pPr>
        <w:autoSpaceDE w:val="0"/>
        <w:autoSpaceDN w:val="0"/>
        <w:spacing w:before="70" w:after="0"/>
        <w:ind w:right="720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Сохранение традиционных российских духовно-нравственных ценностей как значимой части культурного и исторического наследия народов России  — один из ключевых национальных приоритетов Российской Федерации, способствующих дальнейшей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гуманизации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и развитию российского общества, формированию гражданской идентичности у подрастающих поколений.</w:t>
      </w:r>
    </w:p>
    <w:p w:rsidR="006A0072" w:rsidRPr="00EF562B" w:rsidRDefault="006432B6">
      <w:pPr>
        <w:autoSpaceDE w:val="0"/>
        <w:autoSpaceDN w:val="0"/>
        <w:spacing w:before="70" w:after="0" w:line="286" w:lineRule="auto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Согласно Стратегии национальной безопасности Российской Федерации (утверждена указом Президента Российской Федерации от 2  июля 2021 г. № 400, пункт 91), к традиционным российским духовно-нравственным ценностям относятся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 и взаимоуважение,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историческая память и преемственность поколений, единство народов России. Именно традиционные российские духовно-нравственные ценности объединяют Россию как многонациональное и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многоконфессиональное государство, лежат в основе представлений о гражданской идентичности как ключевом ориентире духовно-нравственного развития обучающихся.</w:t>
      </w:r>
    </w:p>
    <w:p w:rsidR="006A0072" w:rsidRPr="00EF562B" w:rsidRDefault="006432B6">
      <w:pPr>
        <w:autoSpaceDE w:val="0"/>
        <w:autoSpaceDN w:val="0"/>
        <w:spacing w:before="70" w:after="0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Центральная идея гражданской идентичности — образ будущего нашей страны, который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формируется с учётом национальных и стратегических приоритетов российского общества,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культурно-исторических традиций всех народов России, духовно-нравственных ценностей, присущих ей на протяжении всей её истории.</w:t>
      </w:r>
    </w:p>
    <w:p w:rsidR="006A0072" w:rsidRPr="00EF562B" w:rsidRDefault="006432B6">
      <w:pPr>
        <w:autoSpaceDE w:val="0"/>
        <w:autoSpaceDN w:val="0"/>
        <w:spacing w:before="70" w:after="0" w:line="283" w:lineRule="auto"/>
        <w:ind w:right="432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В  процессе изучения курса ОДНКНР школьники получают возможность систематизировать, расширять и углублять полученные в рамках общественно-научных дисциплин знания и представления о структуре и закономерностях развития социума, о прошлом и настоящем родной страны, находить в истории российского общества существенные связи с традиционной духовно-нравственной культурой России, определять свою идентичность как члена семьи, школьного коллектива, региональной общности, гражданина страны с опорой на традиционные духовно-нравственные ценности.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50" w:bottom="41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71" w:lineRule="auto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Не менее важно отметить, что данный курс формируется и преподаётся в соответствии с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принципами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культурологичности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и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культуросообразности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, научности содержания и подхода к отбору информации, соответствия требованиям возрастной педагогики и психологии.</w:t>
      </w:r>
    </w:p>
    <w:p w:rsidR="006A0072" w:rsidRPr="00EF562B" w:rsidRDefault="006432B6">
      <w:pPr>
        <w:autoSpaceDE w:val="0"/>
        <w:autoSpaceDN w:val="0"/>
        <w:spacing w:before="70" w:after="0" w:line="281" w:lineRule="auto"/>
        <w:ind w:right="288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В процессе изучения курса обучающиеся получают представление о существенных взаимосвязях между материальной и духовной культурой, обусловленности культурных реалий современного общества его духовно-нравственным обликом. Изучаются основные компоненты культуры, её специфические инструменты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самопрезентации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, исторические и современные особенности духовно-нравственного развития народов России.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Содержание курса направлено на формирование нравственного идеала, гражданской идентичности личности обучающегося и воспитание патриотических чувств к Родине (осознание себя как гражданина своего Отечества), формирование исторической памяти.</w:t>
      </w:r>
    </w:p>
    <w:p w:rsidR="006A0072" w:rsidRPr="00EF562B" w:rsidRDefault="006432B6">
      <w:pPr>
        <w:autoSpaceDE w:val="0"/>
        <w:autoSpaceDN w:val="0"/>
        <w:spacing w:before="72" w:after="0" w:line="281" w:lineRule="auto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Материал курса представлен через актуализацию макроуровня (Россия в целом как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многонациональное,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поликонфессиональное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государство, с едиными для всех законами,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общероссийскими духовно-нравственными и культурными ценностями) на микроуровне (собственная идентичность, осознанная как часть малой Родины, семьи и семейных традиций, этнической и религиозной истории, к которой принадлежит обучающийся как личность).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288" w:firstLine="180"/>
        <w:rPr>
          <w:lang w:val="ru-RU"/>
        </w:rPr>
      </w:pP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Принцип </w:t>
      </w:r>
      <w:proofErr w:type="spellStart"/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культурологичности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в преподавании означает важность культурологического, а не конфессионального подхода, отсутствие культурной, этнической, религиозной ангажированности в содержании предмета и его смысловых акцентах.</w:t>
      </w:r>
    </w:p>
    <w:p w:rsidR="006A0072" w:rsidRPr="00EF562B" w:rsidRDefault="006432B6">
      <w:pPr>
        <w:autoSpaceDE w:val="0"/>
        <w:autoSpaceDN w:val="0"/>
        <w:spacing w:before="70" w:after="0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Принцип научности подходов и содержания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в преподавании данной дисциплины означает важность терминологического единства, необходимость освоения основных научных подходов к рассмотрению культуры и усвоению научной терминологии для понимания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культурообразующих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элементов и формирования познавательного интереса к этнокультурным и религиозным феноменам.</w:t>
      </w:r>
    </w:p>
    <w:p w:rsidR="006A0072" w:rsidRPr="00EF562B" w:rsidRDefault="006432B6">
      <w:pPr>
        <w:autoSpaceDE w:val="0"/>
        <w:autoSpaceDN w:val="0"/>
        <w:spacing w:before="70" w:after="0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Принцип соответствия требованиям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возрастной педагогики и психологии включает отбор тем и содержания курса согласно приоритетным зонам ближайшего развития, когнитивным способностям и социальным потребностям обучающихся, содержанию гуманитарных и общественно-научных учебных предметов.</w:t>
      </w:r>
    </w:p>
    <w:p w:rsidR="006A0072" w:rsidRPr="00EF562B" w:rsidRDefault="006432B6">
      <w:pPr>
        <w:autoSpaceDE w:val="0"/>
        <w:autoSpaceDN w:val="0"/>
        <w:spacing w:before="70" w:after="0" w:line="281" w:lineRule="auto"/>
        <w:ind w:firstLine="180"/>
        <w:rPr>
          <w:lang w:val="ru-RU"/>
        </w:rPr>
      </w:pP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Принцип формирования гражданского самосознания и общероссийской гражданской идентичности 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обучающихся в процессе изучения курса предметной области ОДНКНР включает осознание важности наднационального и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надконфессионального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гражданского единства народов России как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основополагающего элемента в воспитании патриотизма и любви к Родине. Данный принцип должен быть реализован через поиск объединяющих черт в духовно-нравственной жизни народов России, их культуре, религии и историческом развитии.</w:t>
      </w:r>
    </w:p>
    <w:p w:rsidR="006A0072" w:rsidRPr="00EF562B" w:rsidRDefault="006432B6">
      <w:pPr>
        <w:autoSpaceDE w:val="0"/>
        <w:autoSpaceDN w:val="0"/>
        <w:spacing w:before="264" w:after="0" w:line="262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ЦЕЛИ И ЗАДАЧИ ИЗУЧЕНИЯ УЧЕБНОГО КУРСА «ОСНОВЫ ДУХОВНО-НРАВСТВЕННОЙ КУЛЬТУРЫ НАРОДОВ РОССИИ»</w:t>
      </w:r>
    </w:p>
    <w:p w:rsidR="006A0072" w:rsidRPr="00EF562B" w:rsidRDefault="006432B6">
      <w:pPr>
        <w:autoSpaceDE w:val="0"/>
        <w:autoSpaceDN w:val="0"/>
        <w:spacing w:before="166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Целями 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изучения учебного курса являются:</w:t>
      </w:r>
    </w:p>
    <w:p w:rsidR="006A0072" w:rsidRPr="00EF562B" w:rsidRDefault="006432B6">
      <w:pPr>
        <w:autoSpaceDE w:val="0"/>
        <w:autoSpaceDN w:val="0"/>
        <w:spacing w:before="178" w:after="0"/>
        <w:ind w:left="420" w:right="576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</w:t>
      </w:r>
      <w:r w:rsidRPr="00EF562B">
        <w:rPr>
          <w:lang w:val="ru-RU"/>
        </w:rPr>
        <w:br/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этноконфессионального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согласия и взаимодействия, взаимопроникновения и мирного сосуществования народов, религий, национальных культур;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создание условий для становления у обучающихся мировоззрения на основе традиционных российских духовно-нравственных ценностей, ведущих к осознанию своей принадлежности к многонациональному народу Российской Федерации;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и сохранение уважения к ценностям и убеждениям представителей разных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54" w:bottom="398" w:left="666" w:header="720" w:footer="720" w:gutter="0"/>
          <w:cols w:space="720" w:equalWidth="0">
            <w:col w:w="10580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62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национальностей и вероисповеданий, а также способности к диалогу с представителями других культур и мировоззрений;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1296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идентификация собственной личности как полноправного субъекта культурного, исторического и цивилизационного развития страны.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Цели курса определяют следующие </w:t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задачи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:</w:t>
      </w:r>
    </w:p>
    <w:p w:rsidR="006A0072" w:rsidRPr="00EF562B" w:rsidRDefault="006432B6">
      <w:pPr>
        <w:autoSpaceDE w:val="0"/>
        <w:autoSpaceDN w:val="0"/>
        <w:spacing w:before="178" w:after="0" w:line="262" w:lineRule="auto"/>
        <w:ind w:left="42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овладение предметными компетенциями, имеющими преимущественное значение для формирования гражданской идентичности обучающегося;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приобретение и усвоение знаний о нормах общественной морали и нравственности как основополагающих элементах духовной культуры современного общества;</w:t>
      </w:r>
    </w:p>
    <w:p w:rsidR="006A0072" w:rsidRPr="00EF562B" w:rsidRDefault="006432B6">
      <w:pPr>
        <w:autoSpaceDE w:val="0"/>
        <w:autoSpaceDN w:val="0"/>
        <w:spacing w:before="240" w:after="0" w:line="271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развитие представлений о значении духовно-нравственных ценностей и нравственных норм для достойной жизни личности, семьи, общества, ответственного отношения к будущему отцовству и материнству;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становление компетенций межкультурного взаимодействия как способности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 w:right="576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86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обучение рефлексии собственного поведения и оценке поведения окружающих через развитие навыков обоснованных нравственных суждений, оценок и выводов;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воспитание уважительного и бережного отношения к историческому, религиозному и культурному наследию народов России;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576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содействие осознанному формированию мировоззренческих ориентиров, основанных на приоритете традиционных российских духовно-нравственных ценностей;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патриотизма как формы гражданского самосознания через понимание роли личности в истории и культуре, осознание важности социального взаимодействия, гражданской идентичности для процветания общества в целом.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180" w:after="0" w:line="262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Изучение курса «Основы духовно-нравственной культуры народов России» вносит значительный вклад в достижение главных целей основного общего образования, способствуя:</w:t>
      </w:r>
    </w:p>
    <w:p w:rsidR="006A0072" w:rsidRPr="00EF562B" w:rsidRDefault="006432B6">
      <w:pPr>
        <w:autoSpaceDE w:val="0"/>
        <w:autoSpaceDN w:val="0"/>
        <w:spacing w:before="178" w:after="0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расширению и систематизации знаний и представлений школьников о культуре и духовных традициях народов России, о нравственных ценностях, полученных при изучении основ религиозной культуры и светской этики, окружающего мира, литературного чтения и других предметов начальной школы;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углублению представлений о светской этике, религиозной культуре народов России, их роли в развитии современного общества;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формированию основ морали и нравственности, воплощённых в семейных, этнокультурных и религиозных ценностях, ориентированных на соизмерение своих поступков с нравственными идеалами, на осознание своих обязанностей перед обществом и государством;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воспитанию патриотизма; уважения к истории, языку, культурным и религиозным традициям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86" w:right="762" w:bottom="392" w:left="666" w:header="720" w:footer="720" w:gutter="0"/>
          <w:cols w:space="720" w:equalWidth="0">
            <w:col w:w="10472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71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своего народа и других народов России, толерантному отношению к людям другой культуры, умению принимать и ценить ценности других культур, находить в них общее и особенное, черты, способствующие взаимному обогащению культур;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пробуждению интереса к культуре других народов, проявлению уважения, способности к сотрудничеству, взаимодействию на основе поиска общих культурных стратегий и идеалов;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осознанию приоритетной значимости духовно-нравственных ценностей, проявляющейся в преобладании этических, интеллектуальных, альтруистических мотивов над потребительскими и эгоистическими;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раскрытию природы духовно-нравственных ценностей российского общества, объединяющих светскость и духовность;</w:t>
      </w:r>
    </w:p>
    <w:p w:rsidR="006A0072" w:rsidRPr="00EF562B" w:rsidRDefault="006432B6">
      <w:pPr>
        <w:autoSpaceDE w:val="0"/>
        <w:autoSpaceDN w:val="0"/>
        <w:spacing w:before="240" w:after="0" w:line="271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формирование ответственного отношения к учению и труду, </w:t>
      </w:r>
      <w:proofErr w:type="gram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готовности и способности</w:t>
      </w:r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обучающихся к саморазвитию и самообразованию на основе мотивации к обучению и познанию, осознанному выбору ценностных ориентаций, способствующих развитию общества в целом;</w:t>
      </w:r>
    </w:p>
    <w:p w:rsidR="006A0072" w:rsidRPr="00EF562B" w:rsidRDefault="006432B6">
      <w:pPr>
        <w:autoSpaceDE w:val="0"/>
        <w:autoSpaceDN w:val="0"/>
        <w:spacing w:before="238" w:after="0" w:line="281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получению научных представлений о культуре и её функциях, особенностях взаимодействия с социальными институтами, а, следовательно, способности их применять в анализе и изучении социально-культурных явлений в истории и культуре России и современном обществе, давать нравственные оценки поступков и событий на основе осознания главенствующей роли духовно-нравственных ценностей в социальных и культурно-исторических процессах;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развитию информационной культуры школьников, компетенций в отборе, использовании и структурировании информации, а также возможностей для активной самостоятельной познавательной деятельности.</w:t>
      </w:r>
    </w:p>
    <w:p w:rsidR="006A0072" w:rsidRPr="00EF562B" w:rsidRDefault="006432B6">
      <w:pPr>
        <w:autoSpaceDE w:val="0"/>
        <w:autoSpaceDN w:val="0"/>
        <w:spacing w:before="322" w:after="0" w:line="262" w:lineRule="auto"/>
        <w:ind w:right="1008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МЕСТО УЧЕБНОГО КУРСА «ОСНОВЫ ДУХОВНО-НРАВСТВЕННОЙ КУЛЬТУРЫ НАРОДОВ РОССИИ» В УЧЕБНОМ ПЛАНЕ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166" w:after="0" w:line="262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Учебный курс "Основы духовно-нравственной культуры народов России" изучается в 6 классе не менее одного часа в неделе, общий объем составляет 34 часа.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86" w:right="736" w:bottom="1440" w:left="666" w:header="720" w:footer="720" w:gutter="0"/>
          <w:cols w:space="720" w:equalWidth="0">
            <w:col w:w="10498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СОДЕРЖАНИЕ УЧЕБНОГО КУРСА</w:t>
      </w:r>
    </w:p>
    <w:p w:rsidR="006A0072" w:rsidRPr="00EF562B" w:rsidRDefault="006432B6">
      <w:pPr>
        <w:autoSpaceDE w:val="0"/>
        <w:autoSpaceDN w:val="0"/>
        <w:spacing w:before="346" w:after="0" w:line="262" w:lineRule="auto"/>
        <w:ind w:left="180" w:right="4608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Тематический блок 1. «Культура как </w:t>
      </w:r>
      <w:proofErr w:type="spellStart"/>
      <w:proofErr w:type="gramStart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социальность»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</w:t>
      </w:r>
      <w:proofErr w:type="spellEnd"/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1. Мир культуры: его структура.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426" w:firstLine="180"/>
        <w:jc w:val="both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Культура как форма социального взаимодействия. Связь между миром материальной культуры и социальной структурой общества. Расстояние и образ жизни людей. Научно-технический прогресс как один из источников формирования социального облика общества.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2. Культура России: многообразие регионов.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Территория России. Народы, живущие в ней. Проблемы культурного взаимодействия в обществе с многообразием культур. Сохранение и поддержка принципов толерантности и уважения ко всем культурам народов России.</w:t>
      </w:r>
    </w:p>
    <w:p w:rsidR="006A0072" w:rsidRPr="00EF562B" w:rsidRDefault="006432B6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3. История быта как история культуры.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Домашнее хозяйство и его типы. Хозяйственная деятельность народов России в разные исторические периоды. Многообразие культурных укладов как результат исторического развития народов России.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4. Прогресс: технический и социальный.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71" w:lineRule="auto"/>
        <w:ind w:right="28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Производительность труда. Разделение труда. Обслуживающий и производящий труд. Домашний труд и его механизация. Что такое технологии и как они влияют на культуру и ценности общества?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5. Образование в культуре народов России.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720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Представление об основных этапах в истории образования. Ценность знания. Социальная обусловленность различных видов образования. Важность образования для современного мира. Образование как трансляция культурных смыслов, как способ передачи ценностей.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6. Права и обязанности человека.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Права и обязанности человека в культурной традиции народов России. Права и свободы человека и гражданина, обозначенные в Конституции Российской Федерации.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7. Общество и религия: духовно-нравственное взаимодействие.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Мир религий в истории. Религии народов России сегодня. Государствообразующие и традиционные религии как источник духовно-нравственных ценностей.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8. Современный мир: самое важное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Современное общество: его портрет. Проект: описание самых важных черт современного общества с точки зрения материальной и духовной культуры народов России.</w:t>
      </w:r>
    </w:p>
    <w:p w:rsidR="006A0072" w:rsidRPr="00EF562B" w:rsidRDefault="006432B6">
      <w:pPr>
        <w:autoSpaceDE w:val="0"/>
        <w:autoSpaceDN w:val="0"/>
        <w:spacing w:before="192" w:after="0" w:line="262" w:lineRule="auto"/>
        <w:ind w:left="180" w:right="1584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2. «Человек и его отражение в культуре»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9. Каким должен быть человек? Духовно-нравственный облик и идеал человека.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Мораль, нравственность, этика, этикет в культурах народов России. Право и равенство в правах.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Свобода как ценность. Долг как её ограничение. Общество как регулятор свободы. Свойства и качества человека, его образ в культуре народов России, единство человеческих качеств. Единство духовной жизни.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10. Взросление человека в культуре народов России.</w:t>
      </w:r>
    </w:p>
    <w:p w:rsidR="006A0072" w:rsidRPr="00EF562B" w:rsidRDefault="006432B6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Социальное измерение человека. Детство, взросление, зрелость, пожилой возраст. Проблема одиночества. Необходимость развития во взаимодействии с другими людьми. Самостоятельность как ценность.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11. Религия как источник нравственности.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71" w:lineRule="auto"/>
        <w:ind w:right="86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Религия как источник нравственности и гуманистического мышления. Нравственный идеал человека в традиционных религиях. Современное общество и религиозный идеал человека.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12. Наука как источник знания о человеке и человеческом.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Гуманитарное знание и его особенности. Культура как самопознание. Этика. Эстетика. Право в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30" w:bottom="398" w:left="666" w:header="720" w:footer="720" w:gutter="0"/>
          <w:cols w:space="720" w:equalWidth="0">
            <w:col w:w="1060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контексте духовно-нравственных ценностей.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13. Этика и нравственность как категории духовной культуры.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Что такое этика. Добро и его проявления в реальной жизни. Что значит быть нравственным. Почему нравственность важна?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14. Самопознание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jc w:val="center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Автобиография и автопортрет: кто я и что я люблю. Как устроена моя жизнь. Выполнение проекта.</w:t>
      </w:r>
    </w:p>
    <w:p w:rsidR="006A0072" w:rsidRPr="00EF562B" w:rsidRDefault="006432B6">
      <w:pPr>
        <w:autoSpaceDE w:val="0"/>
        <w:autoSpaceDN w:val="0"/>
        <w:spacing w:before="190" w:after="0" w:line="262" w:lineRule="auto"/>
        <w:ind w:left="180" w:right="4608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Тематический блок 3. «Человек как член </w:t>
      </w:r>
      <w:proofErr w:type="spellStart"/>
      <w:proofErr w:type="gramStart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общества»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</w:t>
      </w:r>
      <w:proofErr w:type="spellEnd"/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15. Труд делает человека человеком.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86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Что такое труд. Важность труда и его экономическая стоимость. Безделье, лень, тунеядство. Трудолюбие, подвиг труда, ответственность. Общественная оценка труда.</w:t>
      </w:r>
    </w:p>
    <w:p w:rsidR="006A0072" w:rsidRPr="00EF562B" w:rsidRDefault="006432B6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16. Подвиг: как узнать героя?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2" w:after="0" w:line="262" w:lineRule="auto"/>
        <w:ind w:right="576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Что такое подвиг. Героизм как самопожертвование. Героизм на войне. Подвиг в мирное время. Милосердие, взаимопомощь.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17. Люди в обществе: духовно-нравственное взаимовлияние.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Человек в социальном измерении. Дружба, предательство. Коллектив. Личные границы Этика предпринимательства. Социальная помощь.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1440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18. Проблемы современного общества как отражение его духовно-нравственного самосознания.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Бедность. Инвалидность. Асоциальная семья. Сиротство. Отражение этих явлений в культуре общества.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19. Духовно-нравственные ориентиры социальных отношений.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Милосердие. Взаимопомощь. Социальное служение. Благотворительность.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Волонтёрство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Общественные блага.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Тема 20. Гуманизм как сущностная характеристика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духовнонравственной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культуры народов России.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Гуманизм. Истоки гуманистического мышления. Философия гуманизма. Проявления гуманизма в историко-культурном наследии народов России.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21. Социальные профессии; их важность для сохранения духовно-нравственного облика общества.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Социальные профессии: врач, учитель, пожарный, полицейский, социальный работник. Духовно-нравственные качества, необходимые представителям этих профессий.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22. Выдающиеся благотворители в истории. Благотворительность как нравственный долг.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2" w:after="0" w:line="262" w:lineRule="auto"/>
        <w:ind w:right="28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Меценаты, философы, религиозные лидеры, врачи, учёные, педагоги. Важность меценатства для духовно-нравственного развития личности самого мецената и общества в целом.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23. Выдающиеся учёные России. Наука как источник социального и духовного прогресса общества.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Учёные России. Почему важно помнить историю науки. Вклад науки в благополучие страны. Важность морали и нравственности в науке, в деятельности учёных.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24. Моя профессия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Труд как самореализация, как вклад в общество. Рассказ о  своей будущей профессии.</w:t>
      </w:r>
    </w:p>
    <w:p w:rsidR="006A0072" w:rsidRPr="00EF562B" w:rsidRDefault="006432B6">
      <w:pPr>
        <w:autoSpaceDE w:val="0"/>
        <w:autoSpaceDN w:val="0"/>
        <w:spacing w:before="190" w:after="0" w:line="262" w:lineRule="auto"/>
        <w:ind w:left="180" w:right="5328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4. «Родина и патриотизм»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25. Гражданин.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Родина и гражданство, их взаимосвязь. Что делает человека гражданином. Нравственные качества гражданина.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26. Патриотизм.</w:t>
      </w:r>
    </w:p>
    <w:p w:rsidR="006A0072" w:rsidRPr="00EF562B" w:rsidRDefault="006432B6">
      <w:pPr>
        <w:autoSpaceDE w:val="0"/>
        <w:autoSpaceDN w:val="0"/>
        <w:spacing w:before="70" w:after="0" w:line="262" w:lineRule="auto"/>
        <w:ind w:left="18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Патриотизм. Толерантность. Уважение к другим народам и их истории. Важность патриотизма. Тема 27. Защита Родины: подвиг или долг?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86" w:right="678" w:bottom="318" w:left="666" w:header="720" w:footer="720" w:gutter="0"/>
          <w:cols w:space="720" w:equalWidth="0">
            <w:col w:w="10556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p w:rsidR="006A0072" w:rsidRPr="00EF562B" w:rsidRDefault="006432B6">
      <w:pPr>
        <w:tabs>
          <w:tab w:val="left" w:pos="180"/>
        </w:tabs>
        <w:autoSpaceDE w:val="0"/>
        <w:autoSpaceDN w:val="0"/>
        <w:spacing w:after="0" w:line="262" w:lineRule="auto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Война и мир. Роль знания в защите Родины. Долг гражданина перед обществом. Военные подвиги. Честь. Доблесть.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28. Государство. Россия  — наша родина.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Государство как объединяющее начало. Социальная сторона права и государства. Что такое закон.</w:t>
      </w:r>
    </w:p>
    <w:p w:rsidR="006A0072" w:rsidRPr="00EF562B" w:rsidRDefault="006432B6">
      <w:pPr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Что такое Родина? Что такое государство? Необходимость быть гражданином. Российская гражданская идентичность.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29. Гражданская идентичность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Какими качествами должен обладать человек как гражданин.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30. Моя школа и мой класс (практическое занятие).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Портрет школы или класса через добрые дела.</w:t>
      </w:r>
    </w:p>
    <w:p w:rsidR="006A0072" w:rsidRPr="00EF562B" w:rsidRDefault="006432B6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31. Человек: какой он?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:rsidR="006A0072" w:rsidRPr="00EF562B" w:rsidRDefault="006432B6">
      <w:pPr>
        <w:autoSpaceDE w:val="0"/>
        <w:autoSpaceDN w:val="0"/>
        <w:spacing w:before="72" w:after="0" w:line="262" w:lineRule="auto"/>
        <w:ind w:left="18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Человек. Его образы в культуре. Духовность и нравственность как важнейшие качества человека. Тема 32. Человек и культура (проект).</w:t>
      </w:r>
    </w:p>
    <w:p w:rsidR="006A0072" w:rsidRPr="00EF562B" w:rsidRDefault="006432B6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Итоговый проект: «Что значит быть человеком?».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86" w:right="852" w:bottom="1440" w:left="666" w:header="720" w:footer="720" w:gutter="0"/>
          <w:cols w:space="720" w:equalWidth="0">
            <w:col w:w="10382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 w:rsidR="006A0072" w:rsidRPr="00EF562B" w:rsidRDefault="006432B6">
      <w:pPr>
        <w:autoSpaceDE w:val="0"/>
        <w:autoSpaceDN w:val="0"/>
        <w:spacing w:before="346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</w:p>
    <w:p w:rsidR="006A0072" w:rsidRPr="00EF562B" w:rsidRDefault="006432B6">
      <w:pPr>
        <w:autoSpaceDE w:val="0"/>
        <w:autoSpaceDN w:val="0"/>
        <w:spacing w:before="166" w:after="0" w:line="271" w:lineRule="auto"/>
        <w:ind w:right="144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Планируемые результаты освоения курса представляют собой систему ведущих целевых установок и ожидаемых результатов освоения всех компонентов, составляющих содержательную основу образовательной программы.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Личностные результаты освоения курса достигаются в единстве учебной и воспитательной деятельности.</w:t>
      </w:r>
    </w:p>
    <w:p w:rsidR="006A0072" w:rsidRPr="00EF562B" w:rsidRDefault="006432B6">
      <w:pPr>
        <w:autoSpaceDE w:val="0"/>
        <w:autoSpaceDN w:val="0"/>
        <w:spacing w:before="70" w:after="0" w:line="281" w:lineRule="auto"/>
        <w:ind w:right="864" w:firstLine="180"/>
        <w:rPr>
          <w:lang w:val="ru-RU"/>
        </w:rPr>
      </w:pP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Личностные результаты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освоения курса включают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 наличие мотивации к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целенаправленной социально значимой деятельности;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внутренней позиции личности как особого ценностного отношения к себе, окружающим людям и жизни в целом.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81" w:lineRule="auto"/>
        <w:ind w:right="576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1. Патриотическое воспитание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Самоопределение (личностное, профессиональное, жизненное):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российской гражданской идентичности: патриотизма,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государственности.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86" w:lineRule="auto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2. Гражданское воспитание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потребительстве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;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воспитание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веротерпимости, уважительного отношения к религиозным чувствам, взглядам людей или их отсутствию.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78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3. Ценности познавательной деятельности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6A0072" w:rsidRPr="00EF562B" w:rsidRDefault="006432B6">
      <w:pPr>
        <w:autoSpaceDE w:val="0"/>
        <w:autoSpaceDN w:val="0"/>
        <w:spacing w:before="70" w:after="0" w:line="281" w:lineRule="auto"/>
        <w:ind w:right="288" w:firstLine="180"/>
        <w:rPr>
          <w:lang w:val="ru-RU"/>
        </w:rPr>
      </w:pPr>
      <w:proofErr w:type="spellStart"/>
      <w:r w:rsidRPr="00EF562B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Смыслообразование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: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ответственного отношения к учению,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развитию, нравственному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самосовершенствованию; воспитание веротерпимости, уважительного отношения к религиозным чувствам, взглядам людей или их отсутствию.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70" w:after="0" w:line="286" w:lineRule="auto"/>
        <w:ind w:right="28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4. Духовно-нравственное воспитание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родного края, России и народов мира; освоение социальных норм, правил поведения, ролей и форм социальной жизни в группах и сообществах, включая взрослые и социальные сообщества;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сформированность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нравственной рефлексии и компетентности в решении моральных проблем на основе личностного выбора, нравственных чувств и нравственного поведения, осознанного и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50" w:bottom="41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p w:rsidR="006A0072" w:rsidRPr="00EF562B" w:rsidRDefault="006432B6">
      <w:pPr>
        <w:tabs>
          <w:tab w:val="left" w:pos="180"/>
        </w:tabs>
        <w:autoSpaceDE w:val="0"/>
        <w:autoSpaceDN w:val="0"/>
        <w:spacing w:after="0" w:line="281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ответственного отношения к собственным поступкам; 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осознание значения семьи в жизни человека и общества; принятие ценности семейной жизни; уважительное и заботливое отношение к членам своей семьи через знание основных норм морали, нравственных, духовных идеалов, хранимых в культурных традициях народов России; готовность на их основе к сознательному самоограничению в поступках, поведении, расточительном потреблении.</w:t>
      </w:r>
    </w:p>
    <w:p w:rsidR="006A0072" w:rsidRPr="00EF562B" w:rsidRDefault="006432B6">
      <w:pPr>
        <w:autoSpaceDE w:val="0"/>
        <w:autoSpaceDN w:val="0"/>
        <w:spacing w:before="262" w:after="0" w:line="230" w:lineRule="auto"/>
        <w:rPr>
          <w:lang w:val="ru-RU"/>
        </w:rPr>
      </w:pPr>
      <w:proofErr w:type="spellStart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Метапредметные</w:t>
      </w:r>
      <w:proofErr w:type="spellEnd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результаты</w:t>
      </w:r>
    </w:p>
    <w:p w:rsidR="006A0072" w:rsidRPr="00EF562B" w:rsidRDefault="006432B6">
      <w:pPr>
        <w:autoSpaceDE w:val="0"/>
        <w:autoSpaceDN w:val="0"/>
        <w:spacing w:before="166" w:after="0" w:line="286" w:lineRule="auto"/>
        <w:ind w:right="144" w:firstLine="180"/>
        <w:rPr>
          <w:lang w:val="ru-RU"/>
        </w:rPr>
      </w:pP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Метапредметные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результаты освоения курса включают освоение обучающимися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межпредметных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понятий (используются в нескольких предметных областях) и универсальные учебные действия (познавательные, коммуникативные, регулятивные); способность их использовать в учебной, познавательной и социальной практике; готовность к самостоятельному планированию и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осуществлению учебной деятельности и организации учебного сотрудничества с педагогом и сверстниками, к участию в построении индивидуальной образовательной траектории; овладение навыками работы с информацией: восприятие и создание информационных текстов в различных форматах, в том числе цифровых, с учётом назначения информации и её аудитории.</w:t>
      </w:r>
    </w:p>
    <w:p w:rsidR="006A0072" w:rsidRPr="00EF562B" w:rsidRDefault="006432B6">
      <w:pPr>
        <w:autoSpaceDE w:val="0"/>
        <w:autoSpaceDN w:val="0"/>
        <w:spacing w:before="190" w:after="0" w:line="262" w:lineRule="auto"/>
        <w:ind w:left="180" w:right="3888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1. Познавательные универсальные учебные действия 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Познавательные универсальные учебные действия включают:</w:t>
      </w:r>
    </w:p>
    <w:p w:rsidR="006A0072" w:rsidRPr="00EF562B" w:rsidRDefault="006432B6">
      <w:pPr>
        <w:autoSpaceDE w:val="0"/>
        <w:autoSpaceDN w:val="0"/>
        <w:spacing w:before="178" w:after="0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умение определять понятия, создавать обобщения, устанавливать аналогии,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 (логические УУД);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умение создавать, применять и преобразовывать знаки и символы, модели и схемы для решения учебных и познавательных задач (знаково- символические / моделирование);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смысловое чтение;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развитие мотивации к овладению культурой активного использования словарей и других поисковых систем.</w:t>
      </w:r>
    </w:p>
    <w:p w:rsidR="006A0072" w:rsidRPr="00EF562B" w:rsidRDefault="006432B6">
      <w:pPr>
        <w:autoSpaceDE w:val="0"/>
        <w:autoSpaceDN w:val="0"/>
        <w:spacing w:before="178" w:after="0" w:line="262" w:lineRule="auto"/>
        <w:ind w:left="180" w:right="3600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2. Коммуникативные универсальные учебные действия 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Коммуникативные универсальные учебные действия включают:</w:t>
      </w:r>
    </w:p>
    <w:p w:rsidR="006A0072" w:rsidRPr="00EF562B" w:rsidRDefault="006432B6">
      <w:pPr>
        <w:autoSpaceDE w:val="0"/>
        <w:autoSpaceDN w:val="0"/>
        <w:spacing w:before="180" w:after="0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 (учебное сотрудничество);</w:t>
      </w:r>
    </w:p>
    <w:p w:rsidR="006A0072" w:rsidRPr="00EF562B" w:rsidRDefault="006432B6">
      <w:pPr>
        <w:autoSpaceDE w:val="0"/>
        <w:autoSpaceDN w:val="0"/>
        <w:spacing w:before="238" w:after="0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деятельности; владение устной и письменной речью, монологической контекстной речью (коммуникация);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86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формирование и развитие компетентности в области использования информационно-коммуникационных технологий (ИКТ-компетентность).</w:t>
      </w:r>
    </w:p>
    <w:p w:rsidR="006A0072" w:rsidRPr="00EF562B" w:rsidRDefault="006432B6">
      <w:pPr>
        <w:autoSpaceDE w:val="0"/>
        <w:autoSpaceDN w:val="0"/>
        <w:spacing w:before="178" w:after="0" w:line="262" w:lineRule="auto"/>
        <w:ind w:left="180" w:right="4176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3. Регулятивные универсальные учебные действия 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Регулятивные универсальные учебные действия включают:</w:t>
      </w:r>
    </w:p>
    <w:p w:rsidR="006A0072" w:rsidRPr="00EF562B" w:rsidRDefault="006432B6">
      <w:pPr>
        <w:autoSpaceDE w:val="0"/>
        <w:autoSpaceDN w:val="0"/>
        <w:spacing w:before="178" w:after="0" w:line="262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умение самостоятельно определять цели обучения, ставить и формулировать для себя новые задачи в учёбе и познавательной деятельности, развивать мотивы и интересы своей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86" w:right="716" w:bottom="384" w:left="666" w:header="720" w:footer="720" w:gutter="0"/>
          <w:cols w:space="720" w:equalWidth="0">
            <w:col w:w="10518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познавательной деятельности (целеполагание);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:rsidR="006A0072" w:rsidRPr="00EF562B" w:rsidRDefault="006432B6">
      <w:pPr>
        <w:autoSpaceDE w:val="0"/>
        <w:autoSpaceDN w:val="0"/>
        <w:spacing w:before="238" w:after="0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</w:t>
      </w:r>
      <w:proofErr w:type="gram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ситуацией(</w:t>
      </w:r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контроль и коррекция);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умение оценивать правильность выполнения учебной задачи, собственные возможности её решения (оценка);</w:t>
      </w:r>
    </w:p>
    <w:p w:rsidR="006A0072" w:rsidRPr="00EF562B" w:rsidRDefault="006432B6">
      <w:pPr>
        <w:autoSpaceDE w:val="0"/>
        <w:autoSpaceDN w:val="0"/>
        <w:spacing w:before="240" w:after="0" w:line="271" w:lineRule="auto"/>
        <w:ind w:left="42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владение основами самоконтроля, самооценки, принятия решений и осуществления осознанного выбора в учебной и познавательной (познавательная рефлексия,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саморегуляция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 деятельности.</w:t>
      </w:r>
    </w:p>
    <w:p w:rsidR="006A0072" w:rsidRPr="00EF562B" w:rsidRDefault="006432B6">
      <w:pPr>
        <w:autoSpaceDE w:val="0"/>
        <w:autoSpaceDN w:val="0"/>
        <w:spacing w:before="322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Предметные результаты</w:t>
      </w:r>
    </w:p>
    <w:p w:rsidR="006A0072" w:rsidRPr="00EF562B" w:rsidRDefault="006432B6">
      <w:pPr>
        <w:autoSpaceDE w:val="0"/>
        <w:autoSpaceDN w:val="0"/>
        <w:spacing w:before="166" w:after="0"/>
        <w:ind w:right="144" w:firstLine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области; предпосылки научного типа мышления; виды деятельности по получению нового знания, его интерпретации, преобразованию и применению в различных учебных ситуациях, в том числе при создании проектов.</w:t>
      </w:r>
    </w:p>
    <w:p w:rsidR="006A0072" w:rsidRPr="00EF562B" w:rsidRDefault="006432B6">
      <w:pPr>
        <w:autoSpaceDE w:val="0"/>
        <w:autoSpaceDN w:val="0"/>
        <w:spacing w:before="190" w:after="0" w:line="262" w:lineRule="auto"/>
        <w:ind w:left="180" w:right="4464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Тематический блок 1. «Культура как </w:t>
      </w:r>
      <w:proofErr w:type="spellStart"/>
      <w:proofErr w:type="gramStart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социальность»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</w:t>
      </w:r>
      <w:proofErr w:type="spellEnd"/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1. Мир культуры: его структура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объяснить структуру культуры как социального явления;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специфику социальных явлений, их ключевые отличия от природных явлений;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86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доказывать связь между этапом развития материальной культуры и социальной структурой общества, их взаимосвязь с духовно-нравственным состоянием общества;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зависимость социальных процессов от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культурноисторических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процессов;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42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объяснить взаимосвязь между научно-техническим прогрессом и этапами развития социума.</w:t>
      </w:r>
    </w:p>
    <w:p w:rsidR="006A0072" w:rsidRPr="00EF562B" w:rsidRDefault="006432B6">
      <w:pPr>
        <w:autoSpaceDE w:val="0"/>
        <w:autoSpaceDN w:val="0"/>
        <w:spacing w:before="180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2. Культура России: многообразие регионов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административно-территориальное деление России;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количество регионов, различать субъекты и федеральные округа, уметь показать их на административной карте России;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576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и уметь объяснить необходимость федеративного устройства в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полиэтничном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государстве, важность сохранения исторической памяти отдельных этносов;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объяснять принцип равенства прав каждого человека, вне зависимости от его принадлежности к тому или иному народу;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ценность многообразия культурных укладов народов Российской Федерации;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демонстрировать готовность к сохранению межнационального и межрелигиозного согласия в России;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86" w:right="712" w:bottom="296" w:left="666" w:header="720" w:footer="720" w:gutter="0"/>
          <w:cols w:space="720" w:equalWidth="0">
            <w:col w:w="10522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174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62" w:lineRule="auto"/>
        <w:ind w:left="24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духовную культуру всех народов России как общее достояние и богатство нашей многонациональной Родины.</w:t>
      </w:r>
    </w:p>
    <w:p w:rsidR="006A0072" w:rsidRPr="00EF562B" w:rsidRDefault="006432B6">
      <w:pPr>
        <w:autoSpaceDE w:val="0"/>
        <w:autoSpaceDN w:val="0"/>
        <w:spacing w:before="178" w:after="0" w:line="346" w:lineRule="auto"/>
        <w:ind w:left="240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3. История быта как история культуры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смысл понятия «домашнее хозяйство» и характеризовать его типы;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взаимосвязь между хозяйственной деятельностью народов России и особенностями исторического периода;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находить и объяснять зависимость ценностных ориентиров народов России от их локализации в конкретных климатических, географических и культурно-исторических условиях.</w:t>
      </w:r>
    </w:p>
    <w:p w:rsidR="006A0072" w:rsidRPr="00EF562B" w:rsidRDefault="006432B6">
      <w:pPr>
        <w:autoSpaceDE w:val="0"/>
        <w:autoSpaceDN w:val="0"/>
        <w:spacing w:before="180" w:after="0" w:line="353" w:lineRule="auto"/>
        <w:ind w:left="240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4. Прогресс: технический и социальный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Знать, что такое труд, производительность труда и разделение труда, характеризовать их роль и значение в истории и современном обществе;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демонстрировать понимание роли обслуживающего труда, его социальной и духовно-нравственной важности;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взаимосвязи между механизацией домашнего труда и изменениями социальных взаимосвязей в обществе;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обосновывать влияние технологий на культуру и ценности общества.</w:t>
      </w:r>
    </w:p>
    <w:p w:rsidR="006A0072" w:rsidRPr="00EF562B" w:rsidRDefault="006432B6">
      <w:pPr>
        <w:autoSpaceDE w:val="0"/>
        <w:autoSpaceDN w:val="0"/>
        <w:spacing w:before="178" w:after="0" w:line="360" w:lineRule="auto"/>
        <w:ind w:left="240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5. Образование в культуре народов России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Иметь представление об истории образования и его роли в обществе на различных этапах его развития;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обосновывать роль ценностей в обществе, их зависимость от процесса познания;—  понимать специфику каждой ступени образования, её роль в современных общественных процессах;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образования в современном мире и ценность знания;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образование как часть процесса формирования духовно-нравственных ориентиров человека.</w:t>
      </w:r>
    </w:p>
    <w:p w:rsidR="006A0072" w:rsidRPr="00EF562B" w:rsidRDefault="006432B6">
      <w:pPr>
        <w:autoSpaceDE w:val="0"/>
        <w:autoSpaceDN w:val="0"/>
        <w:spacing w:before="178" w:after="0" w:line="386" w:lineRule="auto"/>
        <w:ind w:left="240" w:right="288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6. Права и обязанности человека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термины «права человека», «естественные права человека», «правовая культура»:—  характеризовать историю формирования комплекса понятий, связанных с правами;—  понимать и обосновывать важность прав человека как привилегии и обязанности человека;—  понимать необходимость соблюдения прав человека;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уметь объяснить необходимость сохранения паритета между правами и обязанностями человека в обществе;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приводить примеры формирования правовой культуры из истории народов России.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394" w:right="710" w:bottom="488" w:left="846" w:header="720" w:footer="720" w:gutter="0"/>
          <w:cols w:space="720" w:equalWidth="0">
            <w:col w:w="1034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7. Общество и религия: духовно-нравственное взаимодействие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смысл терминов «религия», «конфессия», «атеизм», «свободомыслие»;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характеризовать основные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культурообразующие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конфессии;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объяснять роль религии в истории и на современном этапе общественного развития;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обосновывать роль религий как источника культурного развития общества.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8. Современный мир: самое важное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</w:t>
      </w:r>
    </w:p>
    <w:p w:rsidR="006A0072" w:rsidRPr="00EF562B" w:rsidRDefault="006432B6">
      <w:pPr>
        <w:autoSpaceDE w:val="0"/>
        <w:autoSpaceDN w:val="0"/>
        <w:spacing w:before="180" w:after="0" w:line="262" w:lineRule="auto"/>
        <w:ind w:left="24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основные процессы, протекающие в современном обществе, его духовно-нравственные ориентиры;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уметь доказать важность духовно-нравственного развития человека и общества в целом для сохранения социально-экономического благополучия;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называть и характеризовать основные источники этого процесса; уметь доказывать теоретические положения, выдвинутые ранее на примерах из истории и культуры России.</w:t>
      </w:r>
    </w:p>
    <w:p w:rsidR="006A0072" w:rsidRPr="00EF562B" w:rsidRDefault="006432B6">
      <w:pPr>
        <w:autoSpaceDE w:val="0"/>
        <w:autoSpaceDN w:val="0"/>
        <w:spacing w:before="178" w:after="0" w:line="262" w:lineRule="auto"/>
        <w:ind w:right="3456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Тематический блок 2. «Человек и его отражение в </w:t>
      </w:r>
      <w:proofErr w:type="spellStart"/>
      <w:proofErr w:type="gramStart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культуре»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</w:t>
      </w:r>
      <w:proofErr w:type="spellEnd"/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9. Духовно-нравственный облик и идеал человека</w:t>
      </w:r>
    </w:p>
    <w:p w:rsidR="006A0072" w:rsidRPr="00EF562B" w:rsidRDefault="006432B6">
      <w:pPr>
        <w:autoSpaceDE w:val="0"/>
        <w:autoSpaceDN w:val="0"/>
        <w:spacing w:before="178" w:after="0" w:line="262" w:lineRule="auto"/>
        <w:ind w:left="24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Объяснять, как проявляется мораль и нравственность через описание личных качеств человека;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осознавать, какие личностные качества соотносятся с теми или иными моральными и нравственными ценностями;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различия между этикой и этикетом и их взаимосвязь;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и доказывать ценность свободы как залога благополучия общества, уважения к правам человека, его месту и роли в общественных процессах;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характеризовать взаимосвязь таких понятий как «свобода», «ответственность», «право» </w:t>
      </w:r>
      <w:proofErr w:type="spellStart"/>
      <w:proofErr w:type="gram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и«</w:t>
      </w:r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долг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»;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24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важность коллективизма как ценности современной России и его приоритет перед идеологией индивидуализма;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24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приводить примеры идеалов человека в историко-культурном пространстве современной России.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10. Взросление человека в культуре народов России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различие между процессами антропогенеза и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антропосоциогенеза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процесс взросления человека и его основные этапы, а также потребности человека для гармоничного развития и существования на каждом из этапов;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взаимодействия человека и общества, характеризовать негативные эффекты социальной изоляции;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576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демонстрировать своё понимание самостоятельности, её роли в развитии личности, во взаимодействии с другими людьми.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11. Религия как источник нравственности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806" w:bottom="332" w:left="846" w:header="720" w:footer="720" w:gutter="0"/>
          <w:cols w:space="720" w:equalWidth="0">
            <w:col w:w="10248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10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355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нравственный потенциал религии;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уметь излагать нравственные принципы государствообразующих конфессий России;—  знать основные требования к нравственному идеалу человека в государствообразующих религиях современной России;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обосновывать важность религиозных моральных и нравственных ценностей для современного общества.</w:t>
      </w:r>
    </w:p>
    <w:p w:rsidR="006A0072" w:rsidRPr="00EF562B" w:rsidRDefault="006432B6">
      <w:pPr>
        <w:autoSpaceDE w:val="0"/>
        <w:autoSpaceDN w:val="0"/>
        <w:spacing w:before="178" w:after="0" w:line="360" w:lineRule="auto"/>
        <w:ind w:left="240" w:right="432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12. Наука как источник знания о человеке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характеризовать смысл понятия «гуманитарное знание»;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определять нравственный смысл гуманитарного знания, его системообразующую роль в современной культуре;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характеризовать понятие «культура» как процесс самопознания общества, как его внутреннюю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самоактуализацию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доказывать взаимосвязь различных областей гуманитарного знания.</w:t>
      </w:r>
    </w:p>
    <w:p w:rsidR="006A0072" w:rsidRPr="00EF562B" w:rsidRDefault="006432B6">
      <w:pPr>
        <w:autoSpaceDE w:val="0"/>
        <w:autoSpaceDN w:val="0"/>
        <w:spacing w:before="178" w:after="0" w:line="360" w:lineRule="auto"/>
        <w:ind w:left="240" w:right="432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13. Этика и нравственность как категории духовной культуры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многосторонность понятия «этика»;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особенности этики как науки;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объяснять понятия «добро» и «зло» с помощью примеров в истории и культуре народов России и соотносить их с личным опытом;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и необходимость нравственности для социального благополучия общества и личности.</w:t>
      </w:r>
    </w:p>
    <w:p w:rsidR="006A0072" w:rsidRPr="00EF562B" w:rsidRDefault="006432B6">
      <w:pPr>
        <w:autoSpaceDE w:val="0"/>
        <w:autoSpaceDN w:val="0"/>
        <w:spacing w:before="178" w:after="0" w:line="358" w:lineRule="auto"/>
        <w:ind w:left="240" w:right="144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14. Самопознание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«самопознание», «автобиография», «автопортрет», «рефлексия»;—  уметь соотносить понятия «мораль», «нравственность», «ценности» с самопознанием и рефлексией на доступном для обучающихся уровне;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доказывать и обосновывать свои нравственные убеждения.</w:t>
      </w:r>
    </w:p>
    <w:p w:rsidR="006A0072" w:rsidRPr="00EF562B" w:rsidRDefault="006432B6">
      <w:pPr>
        <w:tabs>
          <w:tab w:val="left" w:pos="240"/>
        </w:tabs>
        <w:autoSpaceDE w:val="0"/>
        <w:autoSpaceDN w:val="0"/>
        <w:spacing w:before="180" w:after="0" w:line="370" w:lineRule="auto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3. «Человек как член общества»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15. Труд делает человека человеком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важность труда и его роль в современном обществе;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соотносить понятия «добросовестный труд» и «экономическое благополучие»;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объяснять понятия «безделье», «лень», «тунеядство»; понимать важность и уметь обосновать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необходимость их преодоления для самого себя;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оценивать общественные процессы в области общественной оценки труда;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осознавать и демонстрировать значимость трудолюбия, трудовых подвигов, социальной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ответственности за свой труд;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объяснять важность труда и его экономической стоимости;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328" w:right="826" w:bottom="468" w:left="846" w:header="720" w:footer="720" w:gutter="0"/>
          <w:cols w:space="720" w:equalWidth="0">
            <w:col w:w="10228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10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71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объяснять понятия «безделье», «лень», «тунеядство», с одной стороны, и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«трудолюбие», «подвиг труда», «ответственность», с другой стороны, а также «общественная оценка труда».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16. Подвиг: как узнать героя?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«подвиг», «героизм», «самопожертвование»;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отличия подвига на войне и в мирное время;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доказывать важность героических примеров для жизни общества;</w:t>
      </w:r>
    </w:p>
    <w:p w:rsidR="006A0072" w:rsidRPr="00EF562B" w:rsidRDefault="006432B6">
      <w:pPr>
        <w:autoSpaceDE w:val="0"/>
        <w:autoSpaceDN w:val="0"/>
        <w:spacing w:before="240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называть героев современного общества и исторических личностей;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разграничение понятий «героизм» и «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псевдогероизм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» через значимость для общества и понимание последствий.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17. Люди в обществе: духовно-нравственное взаимовлияние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«социальные отношения»;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смысл понятия «человек как субъект социальных отношений» в приложении к его нравственному и духовному развитию;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осознавать роль малых и больших социальных групп в нравственном состоянии личности;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понятия «дружба», «предательство», «честь», «коллективизм» и приводить примеры из истории, культуры и литературы;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и находить нравственные основания социальной взаимопомощи, в том числе благотворительности;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характеризовать понятие «этика предпринимательства» в социальном аспекте.</w:t>
      </w:r>
    </w:p>
    <w:p w:rsidR="006A0072" w:rsidRPr="00EF562B" w:rsidRDefault="006432B6">
      <w:pPr>
        <w:tabs>
          <w:tab w:val="left" w:pos="180"/>
        </w:tabs>
        <w:autoSpaceDE w:val="0"/>
        <w:autoSpaceDN w:val="0"/>
        <w:spacing w:before="178" w:after="0" w:line="262" w:lineRule="auto"/>
        <w:ind w:right="1152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18. Проблемы современного общества как отражение его духовно-нравственного самосознания</w:t>
      </w:r>
    </w:p>
    <w:p w:rsidR="006A0072" w:rsidRPr="00EF562B" w:rsidRDefault="006432B6">
      <w:pPr>
        <w:autoSpaceDE w:val="0"/>
        <w:autoSpaceDN w:val="0"/>
        <w:spacing w:before="178" w:after="0" w:line="271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Характеризовать понятие «социальные проблемы современного общества» как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многостороннее явление, в том числе обусловленное несовершенством духовно-нравственных идеалов и ценностей;</w:t>
      </w:r>
    </w:p>
    <w:p w:rsidR="006A0072" w:rsidRPr="00EF562B" w:rsidRDefault="006432B6">
      <w:pPr>
        <w:autoSpaceDE w:val="0"/>
        <w:autoSpaceDN w:val="0"/>
        <w:spacing w:before="240" w:after="0" w:line="262" w:lineRule="auto"/>
        <w:ind w:left="4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приводить примеры таких понятий как «бедность», «асоциальная семья», «сиротство»; знать и уметь обосновывать пути преодоления их последствий на доступном для понимания уровне;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14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понимания роли государства в преодолении этих проблем, а также необходимость помощи в преодолении этих состояний со стороны общества.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19. Духовно-нравственные ориентиры социальных отношений</w:t>
      </w:r>
    </w:p>
    <w:p w:rsidR="006A0072" w:rsidRPr="00EF562B" w:rsidRDefault="006432B6">
      <w:pPr>
        <w:autoSpaceDE w:val="0"/>
        <w:autoSpaceDN w:val="0"/>
        <w:spacing w:before="178" w:after="0" w:line="271" w:lineRule="auto"/>
        <w:ind w:left="420" w:right="100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«благотворительность», «меценатство», «милосердие</w:t>
      </w:r>
      <w:proofErr w:type="gram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»,«</w:t>
      </w:r>
      <w:proofErr w:type="spellStart"/>
      <w:proofErr w:type="gram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волонтерство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», «социальный проект», «гражданская и социальная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ответственность»,«общественные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блага», «коллективизм» в их взаимосвязи;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72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анализировать и выявлять общие черты традиций благотворительности, милосердия, добровольной помощи, взаимовыручки у представителей разных этносов и религий;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420" w:right="86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самостоятельно находить информацию о благотворительных, волонтёрских и социальных проектах в регионе своего проживания.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328" w:right="886" w:bottom="384" w:left="666" w:header="720" w:footer="720" w:gutter="0"/>
          <w:cols w:space="720" w:equalWidth="0">
            <w:col w:w="10348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350" w:lineRule="auto"/>
        <w:ind w:left="420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20. Гуманизм как сущностная характеристика духовно-нравственной культуры народов России—  Характеризовать понятие «гуманизм» как источник духовно-нравственных ценностей российского народа;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находить и обосновывать проявления гуманизма в </w:t>
      </w:r>
      <w:proofErr w:type="spellStart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историкокультурном</w:t>
      </w:r>
      <w:proofErr w:type="spellEnd"/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 наследии народов России;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знать и понимать важность гуманизма для формирования высоконравственной личности, государственной политики, взаимоотношений в обществе;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находить и объяснять гуманистические проявления в современной культуре.</w:t>
      </w:r>
    </w:p>
    <w:p w:rsidR="006A0072" w:rsidRPr="00EF562B" w:rsidRDefault="006432B6">
      <w:pPr>
        <w:tabs>
          <w:tab w:val="left" w:pos="180"/>
          <w:tab w:val="left" w:pos="420"/>
        </w:tabs>
        <w:autoSpaceDE w:val="0"/>
        <w:autoSpaceDN w:val="0"/>
        <w:spacing w:before="180" w:after="0" w:line="350" w:lineRule="auto"/>
        <w:ind w:right="144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21. Социальные профессии; их важность для сохранения духовно-нравственного облика общества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«социальные профессии», «помогающие профессии»;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иметь представление о духовно-нравственных качествах, необходимых представителям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социальных профессий;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осознавать и обосновывать ответственность личности при выборе социальных профессий;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приводить примеры из литературы и истории, современной жизни, подтверждающие данную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точку зрения.</w:t>
      </w:r>
    </w:p>
    <w:p w:rsidR="006A0072" w:rsidRPr="00EF562B" w:rsidRDefault="006432B6">
      <w:pPr>
        <w:autoSpaceDE w:val="0"/>
        <w:autoSpaceDN w:val="0"/>
        <w:spacing w:before="178" w:after="0" w:line="360" w:lineRule="auto"/>
        <w:ind w:left="420" w:right="576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22. Выдающиеся благотворители в истории. Благотворительность как нравственный долг—  Характеризовать понятие «благотворительность» и его эволюцию в истории России;—  доказывать важность меценатства в современном обществе для общества в целом и для духовно-нравственного развития личности самого мецената;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«социальный долг», обосновывать его важную роль в жизни общества;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приводить примеры выдающихся благотворителей в истории и современной России;—  понимать смысл внеэкономической благотворительности: волонтёрской деятельности, аргументированно объяснять её важность.</w:t>
      </w:r>
    </w:p>
    <w:p w:rsidR="006A0072" w:rsidRPr="00EF562B" w:rsidRDefault="006432B6">
      <w:pPr>
        <w:tabs>
          <w:tab w:val="left" w:pos="180"/>
          <w:tab w:val="left" w:pos="420"/>
        </w:tabs>
        <w:autoSpaceDE w:val="0"/>
        <w:autoSpaceDN w:val="0"/>
        <w:spacing w:before="180" w:after="0" w:line="355" w:lineRule="auto"/>
        <w:ind w:right="288"/>
        <w:rPr>
          <w:lang w:val="ru-RU"/>
        </w:rPr>
      </w:pP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23. Выдающиеся учёные России. Наука как источник социального и духовного прогресса общества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«наука»;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уметь аргументированно обосновывать важность науки в современном обществе,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прослеживать её связь с научно-техническим и социальным прогрессом;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называть имена выдающихся учёных России;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обосновывать важность понимания истории науки, получения и обоснования научного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знания;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характеризовать и доказывать важность науки для благополучия общества, страны и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государства;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обосновывать важность морали и нравственности в науке, её роль и вклад в доказательство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этих понятий.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58" w:bottom="302" w:left="666" w:header="720" w:footer="720" w:gutter="0"/>
          <w:cols w:space="720" w:equalWidth="0">
            <w:col w:w="10576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13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329" w:lineRule="auto"/>
        <w:ind w:left="240" w:right="144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24. Моя профессия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«профессия», предполагать характер и цель труда в определённой профессии;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преимущества выбранной профессии, характеризовать её вклад в общество; называть духовно-нравственные качества человека, необходимые в этом виде труда.</w:t>
      </w:r>
    </w:p>
    <w:p w:rsidR="006A0072" w:rsidRPr="00EF562B" w:rsidRDefault="006432B6">
      <w:pPr>
        <w:tabs>
          <w:tab w:val="left" w:pos="240"/>
        </w:tabs>
        <w:autoSpaceDE w:val="0"/>
        <w:autoSpaceDN w:val="0"/>
        <w:spacing w:before="178" w:after="0" w:line="346" w:lineRule="auto"/>
        <w:ind w:right="1296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Тематический блок 4. «Родина и патриотизм»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25. Гражданин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«Родина» и «гражданство», объяснять их взаимосвязь;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понимать духовно-нравственный характер патриотизма, ценностей гражданского </w:t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самосознания;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и уметь обосновывать нравственные качества гражданина.</w:t>
      </w:r>
    </w:p>
    <w:p w:rsidR="006A0072" w:rsidRPr="00EF562B" w:rsidRDefault="006432B6">
      <w:pPr>
        <w:autoSpaceDE w:val="0"/>
        <w:autoSpaceDN w:val="0"/>
        <w:spacing w:before="178" w:after="0" w:line="370" w:lineRule="auto"/>
        <w:ind w:left="240" w:right="1296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26. Патриотизм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«патриотизм»;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приводить примеры патриотизма в истории и современном обществе;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различать истинный и ложный патриотизм через ориентированность на ценности толерантности, уважения к другим народам, их истории и культуре;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обосновывать важность патриотизма.</w:t>
      </w:r>
    </w:p>
    <w:p w:rsidR="006A0072" w:rsidRPr="00EF562B" w:rsidRDefault="006432B6">
      <w:pPr>
        <w:autoSpaceDE w:val="0"/>
        <w:autoSpaceDN w:val="0"/>
        <w:spacing w:before="178" w:after="0" w:line="230" w:lineRule="auto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27. Защита Родины: подвиг или долг?</w:t>
      </w:r>
    </w:p>
    <w:p w:rsidR="006A0072" w:rsidRPr="00EF562B" w:rsidRDefault="006432B6">
      <w:pPr>
        <w:autoSpaceDE w:val="0"/>
        <w:autoSpaceDN w:val="0"/>
        <w:spacing w:before="178" w:after="0" w:line="379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«война» и «мир»;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доказывать важность сохранения мира и согласия;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роль защиты Отечества, её важность для гражданина;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понимать особенности защиты чести Отечества в спорте, науке, культуре;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понятия «военный подвиг», «честь», «доблесть»; обосновывать их важность, приводить примеры их проявлений.</w:t>
      </w:r>
    </w:p>
    <w:p w:rsidR="006A0072" w:rsidRPr="00EF562B" w:rsidRDefault="006432B6">
      <w:pPr>
        <w:autoSpaceDE w:val="0"/>
        <w:autoSpaceDN w:val="0"/>
        <w:spacing w:before="180" w:after="0" w:line="350" w:lineRule="auto"/>
        <w:ind w:left="240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28. Государство. Россия  — наша родина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«государство»;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выделять и формулировать основные особенности Российского государства с опорой на исторические факты и духовно-нравственные ценности;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«закон» как существенную часть гражданской идентичности человека;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—  характеризовать понятие «гражданская идентичность», соотносить это понятие с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необходимыми нравственными качествами человека.</w:t>
      </w:r>
    </w:p>
    <w:p w:rsidR="006A0072" w:rsidRPr="00EF562B" w:rsidRDefault="006432B6">
      <w:pPr>
        <w:autoSpaceDE w:val="0"/>
        <w:autoSpaceDN w:val="0"/>
        <w:spacing w:before="178" w:after="0" w:line="302" w:lineRule="auto"/>
        <w:ind w:left="240" w:right="1008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29. Гражданская идентичность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Охарактеризовать свою гражданскую идентичность, её составляющие: этническую, религиозную, гендерную идентичности;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358" w:right="710" w:bottom="528" w:left="846" w:header="720" w:footer="720" w:gutter="0"/>
          <w:cols w:space="720" w:equalWidth="0">
            <w:col w:w="1034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10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обосновывать важность духовно-нравственных качеств гражданина, указывать их источники.</w:t>
      </w:r>
    </w:p>
    <w:p w:rsidR="006A0072" w:rsidRPr="00EF562B" w:rsidRDefault="006432B6">
      <w:pPr>
        <w:autoSpaceDE w:val="0"/>
        <w:autoSpaceDN w:val="0"/>
        <w:spacing w:before="178" w:after="0" w:line="302" w:lineRule="auto"/>
        <w:ind w:left="240" w:right="576" w:hanging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30. Моя школа и мой класс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«добрые дела» в контексте оценки собственных действий, их нравственного характера;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находить примеры добрых дел в реальности и уметь адаптировать их к потребностям класса.</w:t>
      </w:r>
    </w:p>
    <w:p w:rsidR="006A0072" w:rsidRPr="00EF562B" w:rsidRDefault="006432B6">
      <w:pPr>
        <w:tabs>
          <w:tab w:val="left" w:pos="240"/>
        </w:tabs>
        <w:autoSpaceDE w:val="0"/>
        <w:autoSpaceDN w:val="0"/>
        <w:spacing w:before="178" w:after="0" w:line="310" w:lineRule="auto"/>
        <w:ind w:right="2304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31. Человек: какой он? (</w:t>
      </w:r>
      <w:r w:rsidRPr="00EF562B">
        <w:rPr>
          <w:rFonts w:ascii="Times New Roman" w:eastAsia="Times New Roman" w:hAnsi="Times New Roman"/>
          <w:i/>
          <w:color w:val="000000"/>
          <w:sz w:val="24"/>
          <w:lang w:val="ru-RU"/>
        </w:rPr>
        <w:t>практическое занятие</w:t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)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понятие «человек» как духовно-нравственный идеал;</w:t>
      </w:r>
    </w:p>
    <w:p w:rsidR="006A0072" w:rsidRPr="00EF562B" w:rsidRDefault="006432B6">
      <w:pPr>
        <w:autoSpaceDE w:val="0"/>
        <w:autoSpaceDN w:val="0"/>
        <w:spacing w:before="240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приводить примеры духовно-нравственного идеала в культуре;</w:t>
      </w:r>
    </w:p>
    <w:p w:rsidR="006A0072" w:rsidRPr="00EF562B" w:rsidRDefault="006432B6">
      <w:pPr>
        <w:autoSpaceDE w:val="0"/>
        <w:autoSpaceDN w:val="0"/>
        <w:spacing w:before="240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формулировать свой идеал человека и нравственные качества, которые ему присущи.</w:t>
      </w:r>
    </w:p>
    <w:p w:rsidR="006A0072" w:rsidRPr="00EF562B" w:rsidRDefault="006432B6">
      <w:pPr>
        <w:tabs>
          <w:tab w:val="left" w:pos="240"/>
        </w:tabs>
        <w:autoSpaceDE w:val="0"/>
        <w:autoSpaceDN w:val="0"/>
        <w:spacing w:before="178" w:after="0" w:line="310" w:lineRule="auto"/>
        <w:ind w:right="331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Тема 32. Человек и культура (проект)</w:t>
      </w:r>
      <w:r w:rsidRPr="00EF562B">
        <w:rPr>
          <w:lang w:val="ru-RU"/>
        </w:rPr>
        <w:br/>
      </w:r>
      <w:r w:rsidRPr="00EF562B">
        <w:rPr>
          <w:lang w:val="ru-RU"/>
        </w:rPr>
        <w:tab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грани взаимодействия человека и культуры;</w:t>
      </w:r>
    </w:p>
    <w:p w:rsidR="006A0072" w:rsidRPr="00EF562B" w:rsidRDefault="006432B6">
      <w:pPr>
        <w:autoSpaceDE w:val="0"/>
        <w:autoSpaceDN w:val="0"/>
        <w:spacing w:before="238" w:after="0" w:line="262" w:lineRule="auto"/>
        <w:ind w:left="240" w:right="288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уметь описать в выбранном направлении с помощью известных примеров образ человека, создаваемый произведениями культуры;</w:t>
      </w:r>
    </w:p>
    <w:p w:rsidR="006A0072" w:rsidRPr="00EF562B" w:rsidRDefault="006432B6">
      <w:pPr>
        <w:autoSpaceDE w:val="0"/>
        <w:autoSpaceDN w:val="0"/>
        <w:spacing w:before="238" w:after="0" w:line="230" w:lineRule="auto"/>
        <w:ind w:left="240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показать взаимосвязь человека и культуры через их взаимовлияние;</w:t>
      </w:r>
    </w:p>
    <w:p w:rsidR="006A0072" w:rsidRPr="00EF562B" w:rsidRDefault="006432B6">
      <w:pPr>
        <w:autoSpaceDE w:val="0"/>
        <w:autoSpaceDN w:val="0"/>
        <w:spacing w:before="238" w:after="0" w:line="271" w:lineRule="auto"/>
        <w:ind w:left="240" w:right="432"/>
        <w:rPr>
          <w:lang w:val="ru-RU"/>
        </w:rPr>
      </w:pP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>—  характеризовать основные признаки понятия «человек» с опорой на исторические и культурные примеры, их осмысление и оценку, как с положительной, так и с отрицательной стороны.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328" w:right="802" w:bottom="1440" w:left="846" w:header="720" w:footer="720" w:gutter="0"/>
          <w:cols w:space="720" w:equalWidth="0">
            <w:col w:w="10252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4" w:line="220" w:lineRule="exact"/>
        <w:rPr>
          <w:lang w:val="ru-RU"/>
        </w:rPr>
      </w:pPr>
    </w:p>
    <w:p w:rsidR="006A0072" w:rsidRDefault="006432B6">
      <w:pPr>
        <w:autoSpaceDE w:val="0"/>
        <w:autoSpaceDN w:val="0"/>
        <w:spacing w:after="258" w:line="233" w:lineRule="auto"/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3350"/>
        <w:gridCol w:w="528"/>
        <w:gridCol w:w="1106"/>
        <w:gridCol w:w="1140"/>
        <w:gridCol w:w="804"/>
        <w:gridCol w:w="4576"/>
        <w:gridCol w:w="852"/>
        <w:gridCol w:w="2678"/>
      </w:tblGrid>
      <w:tr w:rsidR="006A0072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33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часов</w:t>
            </w:r>
            <w:proofErr w:type="spellEnd"/>
          </w:p>
        </w:tc>
        <w:tc>
          <w:tcPr>
            <w:tcW w:w="8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45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8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7" w:lineRule="auto"/>
              <w:ind w:left="7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Виды,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формы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26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6A0072">
        <w:trPr>
          <w:trHeight w:hRule="exact" w:val="540"/>
        </w:trPr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0072" w:rsidRDefault="006A0072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0072" w:rsidRDefault="006A0072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0072" w:rsidRDefault="006A0072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0072" w:rsidRDefault="006A0072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0072" w:rsidRDefault="006A0072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0072" w:rsidRDefault="006A0072"/>
        </w:tc>
      </w:tr>
      <w:tr w:rsidR="006A0072" w:rsidRPr="00B643FD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1. «Культура как социальность»</w:t>
            </w:r>
          </w:p>
        </w:tc>
      </w:tr>
      <w:tr w:rsidR="006A0072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8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Мир культуры: его структура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80" w:after="0" w:line="245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специфику социальных явлений, их отличия от мира природы;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80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B643FD">
            <w:pPr>
              <w:autoSpaceDE w:val="0"/>
              <w:autoSpaceDN w:val="0"/>
              <w:spacing w:before="80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7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https://resh.edu.ru/special-course/1/1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80" w:after="0" w:line="230" w:lineRule="auto"/>
              <w:ind w:left="72"/>
            </w:pPr>
          </w:p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 России: многообразие регионов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важность сохранения исторической памяти разных народов, культурных традиций разных регионов России;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История быта как история культуры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учебником, а также научно-популярной литературой; просматривать и анализировать учебные фильмы;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Прогресс: технический и социальный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объяснять, что такое труд, разделение труда, какова роль труда в истории и современном обществе;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1.5.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Образование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рефлексировать собственный опыт, разграничивать понятия;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1.6.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Права и обязанности человека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и анализировать выступления одноклассников, работать с текстом учебника и с источниками;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1.7.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Общество и религия: духовно-нравственное взаимодействие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смысл понятий «религия», «атеизм» и др.;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B643FD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8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https://resh.edu.ru/special-course/1/56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78" w:after="0" w:line="230" w:lineRule="auto"/>
              <w:ind w:left="72"/>
            </w:pPr>
          </w:p>
        </w:tc>
      </w:tr>
      <w:tr w:rsidR="006A007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1.8.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100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Современный мир: самое важное (</w:t>
            </w:r>
            <w:r w:rsidRPr="00EF562B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50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подготовить проект (или доклад, сообщение); работать с научно-популярной литературой, разграничивать и систематизировать понятия;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 w:rsidRPr="00B643FD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2. «Человек и его отражение в культуре»</w:t>
            </w:r>
          </w:p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Каким должен быть человек? Духовно-нравственный облик и идеал человека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86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учебником, анализировать проблемные ситуации;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B643FD">
            <w:pPr>
              <w:autoSpaceDE w:val="0"/>
              <w:autoSpaceDN w:val="0"/>
              <w:spacing w:before="76" w:after="0" w:line="233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9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https://resh.edu.ru/special-course/1/56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76" w:after="0" w:line="233" w:lineRule="auto"/>
              <w:ind w:left="72"/>
            </w:pPr>
          </w:p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Взросление человека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объяснять важность взаимодействия человека и общества, негативные эффекты социальной изоляции;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Религия как источник нравственности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86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учебником, просматривать учебные фильмы по теме;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F562B" w:rsidRPr="00EF562B" w:rsidRDefault="00B643FD">
            <w:pPr>
              <w:autoSpaceDE w:val="0"/>
              <w:autoSpaceDN w:val="0"/>
              <w:spacing w:before="78" w:after="0" w:line="372" w:lineRule="auto"/>
              <w:ind w:left="72" w:right="144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0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https://resh.edu.ru/special-course/1/33</w:t>
              </w:r>
            </w:hyperlink>
            <w:r w:rsidR="006432B6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</w:p>
          <w:p w:rsidR="006A0072" w:rsidRPr="00EF562B" w:rsidRDefault="00B643FD">
            <w:pPr>
              <w:autoSpaceDE w:val="0"/>
              <w:autoSpaceDN w:val="0"/>
              <w:spacing w:before="78" w:after="0" w:line="372" w:lineRule="auto"/>
              <w:ind w:left="72" w:right="144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1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https://resh.edu.ru/special-course/1/44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78" w:after="0" w:line="372" w:lineRule="auto"/>
              <w:ind w:left="72" w:right="144"/>
            </w:pPr>
          </w:p>
        </w:tc>
      </w:tr>
      <w:tr w:rsidR="006A0072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Наука как источник знания о человеке и человеческом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86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учебником, с дополнительной научно-популярной литературой;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Этика и нравственность как категории духовной культуры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100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решать проблемные задачи, работать с учебником, рефлексировать собственный опыт;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Самопознание (</w:t>
            </w:r>
            <w:r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</w:rPr>
              <w:t>практическое занятие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5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представления о самом себе; воспитывать навыки само- презентации, рефлексии; слушать и анализировать доклады одноклассников;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 w:rsidRPr="00B643FD">
        <w:trPr>
          <w:trHeight w:hRule="exact" w:val="376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3. «Человек как член общества»</w:t>
            </w:r>
          </w:p>
        </w:tc>
      </w:tr>
    </w:tbl>
    <w:p w:rsidR="006A0072" w:rsidRPr="00EF562B" w:rsidRDefault="006A0072">
      <w:pPr>
        <w:autoSpaceDE w:val="0"/>
        <w:autoSpaceDN w:val="0"/>
        <w:spacing w:after="0" w:line="14" w:lineRule="exact"/>
        <w:rPr>
          <w:lang w:val="ru-RU"/>
        </w:rPr>
      </w:pPr>
    </w:p>
    <w:p w:rsidR="006A0072" w:rsidRPr="00EF562B" w:rsidRDefault="006A0072">
      <w:pPr>
        <w:rPr>
          <w:lang w:val="ru-RU"/>
        </w:rPr>
        <w:sectPr w:rsidR="006A0072" w:rsidRPr="00EF562B">
          <w:pgSz w:w="16840" w:h="11900"/>
          <w:pgMar w:top="282" w:right="640" w:bottom="364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66" w:line="220" w:lineRule="exact"/>
        <w:rPr>
          <w:lang w:val="ru-RU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3350"/>
        <w:gridCol w:w="528"/>
        <w:gridCol w:w="1106"/>
        <w:gridCol w:w="1140"/>
        <w:gridCol w:w="804"/>
        <w:gridCol w:w="4576"/>
        <w:gridCol w:w="852"/>
        <w:gridCol w:w="2678"/>
      </w:tblGrid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Труд делает человека человеком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осознавать важность труда объяснять его роль в современном обществе;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Подвиг: как узнать героя?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отличие подвига на войне и в мирное время;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Люди в обществе: духовно-нравственное взаимовлияние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понятия «дружба», «</w:t>
            </w:r>
            <w:proofErr w:type="spellStart"/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предательство»,«честь</w:t>
            </w:r>
            <w:proofErr w:type="spellEnd"/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», «коллективизм», «благотворительность»;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734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33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50" w:lineRule="auto"/>
              <w:ind w:left="72" w:right="680"/>
              <w:jc w:val="both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Проблемы современного общества как отражение его духовно-нравственного самосознания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решать проблемные задачи, анализировать тексты учебника;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Духовно-нравственные ориентиры социальных отношений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понятия «милосердие», «</w:t>
            </w:r>
            <w:proofErr w:type="spellStart"/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взаимопомощь»,«благотворительность</w:t>
            </w:r>
            <w:proofErr w:type="spellEnd"/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», «</w:t>
            </w:r>
            <w:proofErr w:type="spellStart"/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волонтёрство</w:t>
            </w:r>
            <w:proofErr w:type="spellEnd"/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»;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B643FD">
            <w:pPr>
              <w:autoSpaceDE w:val="0"/>
              <w:autoSpaceDN w:val="0"/>
              <w:spacing w:before="76" w:after="0" w:line="233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2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https://resh.edu.ru/special-course/1/2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76" w:after="0" w:line="233" w:lineRule="auto"/>
              <w:ind w:left="72"/>
            </w:pPr>
          </w:p>
        </w:tc>
      </w:tr>
      <w:tr w:rsidR="006A007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50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Гуманизм как сущностная характеристика духовно- нравственной культуры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характеризовать понятие «гуманизм» как источник духовно-нравственных ценностей народов России;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B643FD">
            <w:pPr>
              <w:autoSpaceDE w:val="0"/>
              <w:autoSpaceDN w:val="0"/>
              <w:spacing w:before="76" w:after="0" w:line="233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3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https://resh.edu.ru/special-course/1/2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76" w:after="0" w:line="233" w:lineRule="auto"/>
              <w:ind w:left="72"/>
            </w:pPr>
          </w:p>
        </w:tc>
      </w:tr>
      <w:tr w:rsidR="006A007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7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Социальные профессии; их важность для сохранения духовно-нравственного облика общества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объяснять, что такое социальные профессии и почему выбирать их нужно особенно ответственно;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3.8.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Выдающиеся благотворители в истории. Благотворительность как нравственный долг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приводить примеры выдающихся благотворителей в истории и в современной России;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8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3.9.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Выдающиеся учёные России. Наука как </w:t>
            </w:r>
            <w:r w:rsidRPr="00EF562B">
              <w:rPr>
                <w:lang w:val="ru-RU"/>
              </w:rPr>
              <w:br/>
            </w: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источник социального и духовного прогресса общества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объяснять, что такое наука; приводить имена выдающихся учёных России;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3.10.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Моя профессия (</w:t>
            </w:r>
            <w:r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</w:rPr>
              <w:t>практическое занятие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научно-популярной литературой, анализировать несколько источников, разграничивать понятия;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 w:rsidRPr="00B643FD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4. «Родина и патриотизм»</w:t>
            </w:r>
          </w:p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Гражданин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характеризовать понятия «Родина», «гражданство»; понимать духовно-нравственный смысл патриотизма;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Патриотизм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приводить примеры патриотизма в истории и в современном обществе;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Защита Родины: подвиг или долг?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характеризовать важность сохранения мира и согласия;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Государство. Россия — наша родина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объяснять понятие «государство»;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B643FD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4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https://resh.edu.ru/special-course/1/30</w:t>
              </w:r>
            </w:hyperlink>
          </w:p>
          <w:p w:rsidR="00EF562B" w:rsidRPr="00EF562B" w:rsidRDefault="00EF562B">
            <w:pPr>
              <w:autoSpaceDE w:val="0"/>
              <w:autoSpaceDN w:val="0"/>
              <w:spacing w:before="78" w:after="0" w:line="230" w:lineRule="auto"/>
              <w:ind w:left="72"/>
            </w:pPr>
          </w:p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Гражданская идентичность (</w:t>
            </w:r>
            <w:r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</w:rPr>
              <w:t>практическое занятие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30" w:lineRule="auto"/>
              <w:jc w:val="center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обосновать важность духовно-нравственных качеств гражданина;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4.6.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Моя школа и мой класс (</w:t>
            </w:r>
            <w:r w:rsidRPr="00EF562B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характеризовать понятие «доброе дело» в контексте оценки собственных действий, их нравственного начала;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  <w:tr w:rsidR="006A0072">
        <w:trPr>
          <w:trHeight w:hRule="exact" w:val="52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4.7.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Человек: какой он? (</w:t>
            </w:r>
            <w:r w:rsidRPr="00EF562B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6" w:after="0" w:line="245" w:lineRule="auto"/>
              <w:ind w:left="72" w:right="43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сформулировать свой идеал человека, назвать качества, ему присущие;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6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</w:tbl>
    <w:p w:rsidR="006A0072" w:rsidRDefault="006A0072">
      <w:pPr>
        <w:autoSpaceDE w:val="0"/>
        <w:autoSpaceDN w:val="0"/>
        <w:spacing w:after="0" w:line="14" w:lineRule="exact"/>
      </w:pPr>
    </w:p>
    <w:p w:rsidR="006A0072" w:rsidRDefault="006A0072">
      <w:pPr>
        <w:sectPr w:rsidR="006A0072">
          <w:pgSz w:w="16840" w:h="11900"/>
          <w:pgMar w:top="284" w:right="640" w:bottom="46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A0072" w:rsidRDefault="006A0072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3350"/>
        <w:gridCol w:w="528"/>
        <w:gridCol w:w="1106"/>
        <w:gridCol w:w="1140"/>
        <w:gridCol w:w="804"/>
        <w:gridCol w:w="4576"/>
        <w:gridCol w:w="852"/>
        <w:gridCol w:w="2678"/>
      </w:tblGrid>
      <w:tr w:rsidR="006A0072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4.8.</w:t>
            </w:r>
          </w:p>
        </w:tc>
        <w:tc>
          <w:tcPr>
            <w:tcW w:w="3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Человек и культура (</w:t>
            </w:r>
            <w:r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</w:rPr>
              <w:t>проект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  <w:tc>
          <w:tcPr>
            <w:tcW w:w="4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показать взаимосвязь человека и культуры через их взаимное влияние;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45" w:lineRule="auto"/>
              <w:ind w:left="70" w:right="144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F562B" w:rsidRPr="00EF562B" w:rsidRDefault="00B643FD">
            <w:pPr>
              <w:autoSpaceDE w:val="0"/>
              <w:autoSpaceDN w:val="0"/>
              <w:spacing w:before="78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hyperlink r:id="rId15" w:history="1">
              <w:r w:rsidR="00EF562B" w:rsidRPr="00D03030">
                <w:rPr>
                  <w:rStyle w:val="aff8"/>
                  <w:rFonts w:ascii="Times New Roman" w:eastAsia="Times New Roman" w:hAnsi="Times New Roman"/>
                  <w:w w:val="97"/>
                  <w:sz w:val="16"/>
                </w:rPr>
                <w:t>http://school-</w:t>
              </w:r>
            </w:hyperlink>
            <w:r w:rsidR="006432B6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ollection.edu.ru/catalog/rubr/cad0d89f-</w:t>
            </w:r>
          </w:p>
          <w:p w:rsidR="006A0072" w:rsidRDefault="006432B6">
            <w:pPr>
              <w:autoSpaceDE w:val="0"/>
              <w:autoSpaceDN w:val="0"/>
              <w:spacing w:before="78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4c77-4ad8-8f71-8404b67540af/</w:t>
            </w:r>
          </w:p>
          <w:p w:rsidR="00EF562B" w:rsidRPr="00EF562B" w:rsidRDefault="00EF562B">
            <w:pPr>
              <w:autoSpaceDE w:val="0"/>
              <w:autoSpaceDN w:val="0"/>
              <w:spacing w:before="78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  <w:p w:rsidR="00EF562B" w:rsidRPr="00EF562B" w:rsidRDefault="00EF562B">
            <w:pPr>
              <w:autoSpaceDE w:val="0"/>
              <w:autoSpaceDN w:val="0"/>
              <w:spacing w:before="78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</w:p>
          <w:p w:rsidR="00EF562B" w:rsidRPr="00EF562B" w:rsidRDefault="00EF562B">
            <w:pPr>
              <w:autoSpaceDE w:val="0"/>
              <w:autoSpaceDN w:val="0"/>
              <w:spacing w:before="78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</w:p>
          <w:p w:rsidR="00EF562B" w:rsidRPr="00EF562B" w:rsidRDefault="00EF562B">
            <w:pPr>
              <w:autoSpaceDE w:val="0"/>
              <w:autoSpaceDN w:val="0"/>
              <w:spacing w:before="78" w:after="0" w:line="247" w:lineRule="auto"/>
              <w:ind w:left="72"/>
            </w:pPr>
          </w:p>
        </w:tc>
      </w:tr>
      <w:tr w:rsidR="006A0072">
        <w:trPr>
          <w:trHeight w:hRule="exact" w:val="328"/>
        </w:trPr>
        <w:tc>
          <w:tcPr>
            <w:tcW w:w="3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Pr="00EF562B" w:rsidRDefault="006432B6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EF562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34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432B6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9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A0072" w:rsidRDefault="006A0072"/>
        </w:tc>
      </w:tr>
    </w:tbl>
    <w:p w:rsidR="006A0072" w:rsidRDefault="006A0072">
      <w:pPr>
        <w:autoSpaceDE w:val="0"/>
        <w:autoSpaceDN w:val="0"/>
        <w:spacing w:after="0" w:line="14" w:lineRule="exact"/>
      </w:pPr>
    </w:p>
    <w:p w:rsidR="006A0072" w:rsidRDefault="006A0072">
      <w:pPr>
        <w:sectPr w:rsidR="006A0072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A0072" w:rsidRDefault="006A0072">
      <w:pPr>
        <w:autoSpaceDE w:val="0"/>
        <w:autoSpaceDN w:val="0"/>
        <w:spacing w:after="78" w:line="220" w:lineRule="exact"/>
      </w:pPr>
    </w:p>
    <w:p w:rsidR="006A0072" w:rsidRDefault="006A0072">
      <w:pPr>
        <w:sectPr w:rsidR="006A0072">
          <w:pgSz w:w="11900" w:h="16840"/>
          <w:pgMar w:top="284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6A0072" w:rsidRDefault="006A0072">
      <w:pPr>
        <w:autoSpaceDE w:val="0"/>
        <w:autoSpaceDN w:val="0"/>
        <w:spacing w:after="78" w:line="220" w:lineRule="exact"/>
      </w:pPr>
    </w:p>
    <w:p w:rsidR="006A0072" w:rsidRDefault="006432B6">
      <w:pPr>
        <w:autoSpaceDE w:val="0"/>
        <w:autoSpaceDN w:val="0"/>
        <w:spacing w:after="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6A0072" w:rsidRPr="00EF562B" w:rsidRDefault="006432B6">
      <w:pPr>
        <w:autoSpaceDE w:val="0"/>
        <w:autoSpaceDN w:val="0"/>
        <w:spacing w:before="346" w:after="0" w:line="382" w:lineRule="auto"/>
        <w:ind w:right="1440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ОБЯЗАТЕЛЬНЫЕ УЧЕБНЫЕ МАТЕРИАЛЫ ДЛЯ УЧЕНИКА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color w:val="000000"/>
          <w:sz w:val="24"/>
          <w:lang w:val="ru-RU"/>
        </w:rPr>
        <w:t xml:space="preserve">Введите свой вариант: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МЕТОДИЧЕСКИЕ МАТЕРИАЛЫ ДЛЯ УЧИТЕЛЯ </w:t>
      </w:r>
      <w:r w:rsidRPr="00EF562B">
        <w:rPr>
          <w:lang w:val="ru-RU"/>
        </w:rPr>
        <w:br/>
      </w: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ЦИФРОВЫЕ ОБРАЗОВАТЕЛЬНЫЕ РЕСУРСЫ И РЕСУРСЫ СЕТИ ИНТЕРНЕТ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6A0072" w:rsidRPr="00EF562B" w:rsidRDefault="006A0072">
      <w:pPr>
        <w:autoSpaceDE w:val="0"/>
        <w:autoSpaceDN w:val="0"/>
        <w:spacing w:after="78" w:line="220" w:lineRule="exact"/>
        <w:rPr>
          <w:lang w:val="ru-RU"/>
        </w:rPr>
      </w:pPr>
    </w:p>
    <w:p w:rsidR="006A0072" w:rsidRPr="00EF562B" w:rsidRDefault="006432B6">
      <w:pPr>
        <w:autoSpaceDE w:val="0"/>
        <w:autoSpaceDN w:val="0"/>
        <w:spacing w:after="0" w:line="408" w:lineRule="auto"/>
        <w:ind w:right="432"/>
        <w:rPr>
          <w:lang w:val="ru-RU"/>
        </w:rPr>
      </w:pPr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МАТЕРИАЛЬНО-ТЕХНИЧЕСКОЕ ОБЕСПЕЧЕНИЕ ОБРАЗОВАТЕЛЬНОГО ПРОЦЕССА УЧЕБНОЕ ОБОРУДОВАНИЕ </w:t>
      </w:r>
      <w:r w:rsidRPr="00EF562B">
        <w:rPr>
          <w:lang w:val="ru-RU"/>
        </w:rPr>
        <w:br/>
      </w:r>
      <w:proofErr w:type="spellStart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>ОБОРУДОВАНИЕ</w:t>
      </w:r>
      <w:proofErr w:type="spellEnd"/>
      <w:r w:rsidRPr="00EF562B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ДЛЯ ПРОВЕДЕНИЯ ПРАКТИЧЕСКИХ РАБОТ</w:t>
      </w:r>
    </w:p>
    <w:p w:rsidR="006A0072" w:rsidRPr="00EF562B" w:rsidRDefault="006A0072">
      <w:pPr>
        <w:rPr>
          <w:lang w:val="ru-RU"/>
        </w:rPr>
        <w:sectPr w:rsidR="006A0072" w:rsidRPr="00EF562B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6432B6" w:rsidRPr="00EF562B" w:rsidRDefault="006432B6">
      <w:pPr>
        <w:rPr>
          <w:lang w:val="ru-RU"/>
        </w:rPr>
      </w:pPr>
    </w:p>
    <w:sectPr w:rsidR="006432B6" w:rsidRPr="00EF562B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6432B6"/>
    <w:rsid w:val="006A0072"/>
    <w:rsid w:val="00AA1D8D"/>
    <w:rsid w:val="00B47730"/>
    <w:rsid w:val="00B643FD"/>
    <w:rsid w:val="00CB0664"/>
    <w:rsid w:val="00EF562B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D851E186-D507-45EA-920B-82C26BDDC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Заголовок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unhideWhenUsed/>
    <w:rsid w:val="00EF562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sh.edu.ru/special-course/1/56" TargetMode="External"/><Relationship Id="rId13" Type="http://schemas.openxmlformats.org/officeDocument/2006/relationships/hyperlink" Target="https://resh.edu.ru/special-course/1/2" TargetMode="External"/><Relationship Id="rId3" Type="http://schemas.openxmlformats.org/officeDocument/2006/relationships/styles" Target="styles.xml"/><Relationship Id="rId7" Type="http://schemas.openxmlformats.org/officeDocument/2006/relationships/hyperlink" Target="https://resh.edu.ru/special-course/1/1" TargetMode="External"/><Relationship Id="rId12" Type="http://schemas.openxmlformats.org/officeDocument/2006/relationships/hyperlink" Target="https://resh.edu.ru/special-course/1/2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resh.edu.ru/special-course/1/44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school-" TargetMode="External"/><Relationship Id="rId10" Type="http://schemas.openxmlformats.org/officeDocument/2006/relationships/hyperlink" Target="https://resh.edu.ru/special-course/1/33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pecial-course/1/56" TargetMode="External"/><Relationship Id="rId14" Type="http://schemas.openxmlformats.org/officeDocument/2006/relationships/hyperlink" Target="https://resh.edu.ru/special-course/1/3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7FBFD2E-03C2-4F8D-97C2-60D423D85C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25</Pages>
  <Words>7123</Words>
  <Characters>40602</Characters>
  <Application>Microsoft Office Word</Application>
  <DocSecurity>0</DocSecurity>
  <Lines>338</Lines>
  <Paragraphs>95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47630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Zhanna</cp:lastModifiedBy>
  <cp:revision>3</cp:revision>
  <dcterms:created xsi:type="dcterms:W3CDTF">2013-12-23T23:15:00Z</dcterms:created>
  <dcterms:modified xsi:type="dcterms:W3CDTF">2023-09-04T14:41:00Z</dcterms:modified>
  <cp:category/>
</cp:coreProperties>
</file>